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5366D" w14:textId="77777777" w:rsidR="005F7AED" w:rsidRPr="00803324" w:rsidRDefault="00000000">
      <w:pPr>
        <w:jc w:val="center"/>
      </w:pPr>
      <w:r w:rsidRPr="00803324">
        <w:rPr>
          <w:rFonts w:eastAsia="Times New Roman" w:cs="Times New Roman"/>
          <w:b/>
          <w:sz w:val="24"/>
        </w:rPr>
        <w:t>PROTOKÓŁ ODBIORU KOŃCOWEGO</w:t>
      </w:r>
    </w:p>
    <w:p w14:paraId="2F55B683" w14:textId="612D5BED" w:rsidR="005F7AED" w:rsidRPr="00803324" w:rsidRDefault="00E86C8C">
      <w:pPr>
        <w:spacing w:after="80"/>
        <w:jc w:val="center"/>
      </w:pPr>
      <w:r>
        <w:rPr>
          <w:rFonts w:eastAsia="Times New Roman" w:cs="Times New Roman"/>
          <w:i/>
          <w:sz w:val="17"/>
        </w:rPr>
        <w:t>OPZ</w:t>
      </w:r>
      <w:r w:rsidRPr="00803324">
        <w:rPr>
          <w:rFonts w:eastAsia="Times New Roman" w:cs="Times New Roman"/>
          <w:i/>
          <w:sz w:val="17"/>
        </w:rPr>
        <w:t xml:space="preserve"> pkt 14.5</w:t>
      </w:r>
    </w:p>
    <w:p w14:paraId="06477AF0" w14:textId="77777777" w:rsidR="005F7AED" w:rsidRPr="00803324" w:rsidRDefault="00000000">
      <w:pPr>
        <w:spacing w:after="120"/>
        <w:jc w:val="center"/>
      </w:pPr>
      <w:r w:rsidRPr="00803324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803324">
        <w:rPr>
          <w:rFonts w:eastAsia="Times New Roman" w:cs="Times New Roman"/>
          <w:b/>
          <w:sz w:val="16"/>
        </w:rPr>
        <w:br/>
        <w:t>MT.2370.02.2026</w:t>
      </w:r>
      <w:r w:rsidRPr="00803324">
        <w:rPr>
          <w:rFonts w:eastAsia="Times New Roman" w:cs="Times New Roman"/>
          <w:b/>
          <w:sz w:val="16"/>
        </w:rPr>
        <w:br/>
        <w:t>Załącznik stanowi integralną część OPZ.</w:t>
      </w:r>
    </w:p>
    <w:p w14:paraId="7F43F744" w14:textId="77777777" w:rsidR="005F7AED" w:rsidRPr="00803324" w:rsidRDefault="00000000">
      <w:r w:rsidRPr="00803324">
        <w:rPr>
          <w:rFonts w:eastAsia="Times New Roman" w:cs="Times New Roman"/>
          <w:b/>
        </w:rPr>
        <w:t xml:space="preserve">Wykonawca: </w:t>
      </w:r>
      <w:r w:rsidRPr="00803324">
        <w:rPr>
          <w:rFonts w:eastAsia="Times New Roman" w:cs="Times New Roman"/>
        </w:rPr>
        <w:t>...............................................................................................</w:t>
      </w:r>
    </w:p>
    <w:p w14:paraId="6D71E0BD" w14:textId="4D6282E3" w:rsidR="005F7AED" w:rsidRPr="00803324" w:rsidRDefault="00000000">
      <w:r w:rsidRPr="00803324">
        <w:rPr>
          <w:rFonts w:eastAsia="Times New Roman" w:cs="Times New Roman"/>
          <w:b/>
        </w:rPr>
        <w:t xml:space="preserve">Data rozpoczęcia odbioru: </w:t>
      </w:r>
      <w:r w:rsidRPr="00803324">
        <w:rPr>
          <w:rFonts w:eastAsia="Times New Roman" w:cs="Times New Roman"/>
        </w:rPr>
        <w:t>.........................................................................</w:t>
      </w:r>
      <w:r w:rsidR="00177451">
        <w:rPr>
          <w:rFonts w:eastAsia="Times New Roman" w:cs="Times New Roman"/>
        </w:rPr>
        <w:t>.</w:t>
      </w:r>
      <w:r w:rsidRPr="00803324">
        <w:rPr>
          <w:rFonts w:eastAsia="Times New Roman" w:cs="Times New Roman"/>
        </w:rPr>
        <w:t>......................</w:t>
      </w:r>
    </w:p>
    <w:p w14:paraId="44C7A85F" w14:textId="77777777" w:rsidR="005F7AED" w:rsidRPr="00803324" w:rsidRDefault="00000000">
      <w:r w:rsidRPr="00803324">
        <w:rPr>
          <w:rFonts w:eastAsia="Times New Roman" w:cs="Times New Roman"/>
          <w:b/>
        </w:rPr>
        <w:t xml:space="preserve">Data zakończenia odbioru: </w:t>
      </w:r>
      <w:r w:rsidRPr="00803324">
        <w:rPr>
          <w:rFonts w:eastAsia="Times New Roman" w:cs="Times New Roman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7"/>
        <w:gridCol w:w="5447"/>
        <w:gridCol w:w="1401"/>
        <w:gridCol w:w="2451"/>
      </w:tblGrid>
      <w:tr w:rsidR="005F7AED" w:rsidRPr="00803324" w14:paraId="4F811812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932C23" w14:textId="77777777" w:rsidR="005F7AED" w:rsidRPr="00803324" w:rsidRDefault="00000000">
            <w:pPr>
              <w:spacing w:after="0"/>
              <w:jc w:val="center"/>
            </w:pPr>
            <w:r w:rsidRPr="00803324">
              <w:rPr>
                <w:rFonts w:eastAsia="Times New Roman" w:cs="Times New Roman"/>
                <w:b/>
                <w:sz w:val="16"/>
              </w:rPr>
              <w:t>Lp.</w:t>
            </w:r>
          </w:p>
        </w:tc>
        <w:tc>
          <w:tcPr>
            <w:tcW w:w="56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B111C92" w14:textId="77777777" w:rsidR="005F7AED" w:rsidRPr="00803324" w:rsidRDefault="00000000">
            <w:pPr>
              <w:spacing w:after="0"/>
              <w:jc w:val="center"/>
            </w:pPr>
            <w:r w:rsidRPr="00803324">
              <w:rPr>
                <w:rFonts w:eastAsia="Times New Roman" w:cs="Times New Roman"/>
                <w:b/>
                <w:sz w:val="16"/>
              </w:rPr>
              <w:t>Warunek odbioru końcowego</w:t>
            </w:r>
          </w:p>
        </w:tc>
        <w:tc>
          <w:tcPr>
            <w:tcW w:w="141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A81EF6C" w14:textId="77777777" w:rsidR="005F7AED" w:rsidRPr="00803324" w:rsidRDefault="00000000">
            <w:pPr>
              <w:spacing w:after="0"/>
              <w:jc w:val="center"/>
            </w:pPr>
            <w:r w:rsidRPr="00803324">
              <w:rPr>
                <w:rFonts w:eastAsia="Times New Roman" w:cs="Times New Roman"/>
                <w:b/>
                <w:sz w:val="16"/>
              </w:rPr>
              <w:t>Potwierdzenie</w:t>
            </w:r>
          </w:p>
        </w:tc>
        <w:tc>
          <w:tcPr>
            <w:tcW w:w="255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CAC8AC" w14:textId="77777777" w:rsidR="005F7AED" w:rsidRPr="00803324" w:rsidRDefault="00000000">
            <w:pPr>
              <w:spacing w:after="0"/>
              <w:jc w:val="center"/>
            </w:pPr>
            <w:r w:rsidRPr="00803324">
              <w:rPr>
                <w:rFonts w:eastAsia="Times New Roman" w:cs="Times New Roman"/>
                <w:b/>
                <w:sz w:val="16"/>
              </w:rPr>
              <w:t>Uwagi</w:t>
            </w:r>
          </w:p>
        </w:tc>
      </w:tr>
      <w:tr w:rsidR="005F7AED" w:rsidRPr="00803324" w14:paraId="03528E1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853D1D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1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863B74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Pozytywny odbiór techniczny Centrum w Legnicy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A3BAA4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3BF5D3" w14:textId="77777777" w:rsidR="005F7AED" w:rsidRPr="00803324" w:rsidRDefault="005F7AED">
            <w:pPr>
              <w:spacing w:after="0"/>
            </w:pPr>
          </w:p>
        </w:tc>
      </w:tr>
      <w:tr w:rsidR="005F7AED" w:rsidRPr="00803324" w14:paraId="17DDD270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12224E2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2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EDB6BC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Pozytywny odbiór techniczny Centrum w Chojnowie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8849D3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850355" w14:textId="77777777" w:rsidR="005F7AED" w:rsidRPr="00803324" w:rsidRDefault="005F7AED">
            <w:pPr>
              <w:spacing w:after="0"/>
            </w:pPr>
          </w:p>
        </w:tc>
      </w:tr>
      <w:tr w:rsidR="005F7AED" w:rsidRPr="00803324" w14:paraId="1FF50F82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DEBE26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3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3178C6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Usunięcie wad wymagających usunięcia przed odbiorem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F2E38D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1064BA" w14:textId="77777777" w:rsidR="005F7AED" w:rsidRPr="00803324" w:rsidRDefault="005F7AED">
            <w:pPr>
              <w:spacing w:after="0"/>
            </w:pPr>
          </w:p>
        </w:tc>
      </w:tr>
      <w:tr w:rsidR="005F7AED" w:rsidRPr="00803324" w14:paraId="1A9FCC98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60C333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4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2D2E40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Przeprowadzenie szkolenia w Legnicy – min. 4 godz.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544C54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010EC1" w14:textId="77777777" w:rsidR="005F7AED" w:rsidRPr="00803324" w:rsidRDefault="005F7AED">
            <w:pPr>
              <w:spacing w:after="0"/>
            </w:pPr>
          </w:p>
        </w:tc>
      </w:tr>
      <w:tr w:rsidR="005F7AED" w:rsidRPr="00803324" w14:paraId="62D63213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F78ABD2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5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6497DD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Przeprowadzenie szkolenia w Chojnowie – min. 4 godz.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22EDCC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099642" w14:textId="77777777" w:rsidR="005F7AED" w:rsidRPr="00803324" w:rsidRDefault="005F7AED">
            <w:pPr>
              <w:spacing w:after="0"/>
            </w:pPr>
          </w:p>
        </w:tc>
      </w:tr>
      <w:tr w:rsidR="005F7AED" w:rsidRPr="00803324" w14:paraId="26BED7A8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4BE369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6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600B2F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Przekazanie kompletnej dokumentacji powykonawczej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F99F453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3EDD5C" w14:textId="77777777" w:rsidR="005F7AED" w:rsidRPr="00803324" w:rsidRDefault="005F7AED">
            <w:pPr>
              <w:spacing w:after="0"/>
            </w:pPr>
          </w:p>
        </w:tc>
      </w:tr>
      <w:tr w:rsidR="005F7AED" w:rsidRPr="00803324" w14:paraId="47C07C0F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641B95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7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82C48C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Przekazanie danych administratora oraz kopii zapasowych konfiguracji i ustawień systemu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4BB0927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5AE2ED" w14:textId="77777777" w:rsidR="005F7AED" w:rsidRPr="00803324" w:rsidRDefault="005F7AED">
            <w:pPr>
              <w:spacing w:after="0"/>
            </w:pPr>
          </w:p>
        </w:tc>
      </w:tr>
      <w:tr w:rsidR="005F7AED" w:rsidRPr="00803324" w14:paraId="25B79E33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641CBF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8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AFA84D" w14:textId="77777777" w:rsidR="005F7AED" w:rsidRPr="00803324" w:rsidRDefault="00000000">
            <w:pPr>
              <w:spacing w:after="0"/>
            </w:pPr>
            <w:r w:rsidRPr="00803324">
              <w:rPr>
                <w:rFonts w:eastAsia="Times New Roman" w:cs="Times New Roman"/>
                <w:sz w:val="16"/>
              </w:rPr>
              <w:t>Potwierdzenie wykazu treści multimedialnych zapisanych na urządzeniach oraz spełnienia warunków licencji określonej w § 16 umowy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AD84E70" w14:textId="77777777" w:rsidR="005F7AED" w:rsidRPr="00803324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7460EEF" w14:textId="77777777" w:rsidR="005F7AED" w:rsidRPr="00803324" w:rsidRDefault="005F7AED">
            <w:pPr>
              <w:spacing w:after="0"/>
            </w:pPr>
          </w:p>
        </w:tc>
      </w:tr>
    </w:tbl>
    <w:p w14:paraId="103CC6EC" w14:textId="77777777" w:rsidR="005F7AED" w:rsidRPr="00803324" w:rsidRDefault="00000000">
      <w:r w:rsidRPr="00803324">
        <w:rPr>
          <w:rFonts w:eastAsia="Times New Roman" w:cs="Times New Roman"/>
          <w:b/>
          <w:sz w:val="17"/>
        </w:rPr>
        <w:t>Wynik: [ ] przedmiot zamówienia odebrano   [ ] odmówiono odbioru z przyczyn wskazanych poniżej</w:t>
      </w:r>
    </w:p>
    <w:p w14:paraId="06A80EA6" w14:textId="77777777" w:rsidR="005F7AED" w:rsidRPr="00803324" w:rsidRDefault="00000000">
      <w:r w:rsidRPr="00803324">
        <w:rPr>
          <w:rFonts w:eastAsia="Times New Roman" w:cs="Times New Roman"/>
          <w:sz w:val="16"/>
        </w:rPr>
        <w:t>Wady nieistotne / uwagi / terminy usunięcia:</w:t>
      </w:r>
      <w:r w:rsidRPr="00803324">
        <w:rPr>
          <w:rFonts w:eastAsia="Times New Roman" w:cs="Times New Roman"/>
          <w:sz w:val="16"/>
        </w:rPr>
        <w:br/>
        <w:t>.................................................................................................................................................................................</w:t>
      </w:r>
      <w:r w:rsidRPr="00803324">
        <w:rPr>
          <w:rFonts w:eastAsia="Times New Roman" w:cs="Times New Roman"/>
          <w:sz w:val="16"/>
        </w:rPr>
        <w:br/>
        <w:t>.................................................................................................................................................................................</w:t>
      </w:r>
    </w:p>
    <w:p w14:paraId="7846B1A5" w14:textId="77777777" w:rsidR="005F7AED" w:rsidRPr="00803324" w:rsidRDefault="00000000">
      <w:r w:rsidRPr="00803324">
        <w:rPr>
          <w:rFonts w:eastAsia="Times New Roman" w:cs="Times New Roman"/>
          <w:b/>
        </w:rPr>
        <w:t xml:space="preserve">Okres gwarancji zgodny z ofertą [miesiące]: </w:t>
      </w:r>
      <w:r w:rsidRPr="00803324">
        <w:rPr>
          <w:rFonts w:eastAsia="Times New Roman" w:cs="Times New Roman"/>
        </w:rPr>
        <w:t>...............................................................................................</w:t>
      </w:r>
    </w:p>
    <w:p w14:paraId="4B1A01C0" w14:textId="77777777" w:rsidR="005F7AED" w:rsidRDefault="00000000">
      <w:pPr>
        <w:spacing w:after="20"/>
      </w:pPr>
      <w:r w:rsidRPr="00803324">
        <w:rPr>
          <w:rFonts w:eastAsia="Times New Roman" w:cs="Times New Roman"/>
          <w:sz w:val="17"/>
        </w:rPr>
        <w:t>Z chwilą podpisania niniejszego protokołu następuje udzielenie Zamawiającemu licencji na zasadach określonych w § 16 umowy. Podpisanie protokołu nie powoduje przeniesienia autorskich praw majątkowych ani powstania po stronie Zamawiającego prawa do plików źródłowych treści multimedialnych.</w:t>
      </w:r>
      <w:r w:rsidRPr="00803324">
        <w:rPr>
          <w:rFonts w:eastAsia="Times New Roman" w:cs="Times New Roman"/>
          <w:sz w:val="17"/>
        </w:rPr>
        <w:br/>
        <w:t>ZAMAWIAJĄCY: ........................................................................    WYKONAWCA: ........................................................................</w:t>
      </w:r>
    </w:p>
    <w:sectPr w:rsidR="005F7AED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4BAF" w14:textId="77777777" w:rsidR="006507B8" w:rsidRPr="00803324" w:rsidRDefault="006507B8">
      <w:pPr>
        <w:spacing w:after="0"/>
      </w:pPr>
      <w:r w:rsidRPr="00803324">
        <w:separator/>
      </w:r>
    </w:p>
  </w:endnote>
  <w:endnote w:type="continuationSeparator" w:id="0">
    <w:p w14:paraId="1BBC4633" w14:textId="77777777" w:rsidR="006507B8" w:rsidRPr="00803324" w:rsidRDefault="006507B8">
      <w:pPr>
        <w:spacing w:after="0"/>
      </w:pPr>
      <w:r w:rsidRPr="008033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842C" w14:textId="77777777" w:rsidR="005F7AED" w:rsidRPr="00803324" w:rsidRDefault="00000000">
    <w:pPr>
      <w:pStyle w:val="Stopka"/>
      <w:jc w:val="center"/>
    </w:pPr>
    <w:r w:rsidRPr="00803324">
      <w:rPr>
        <w:rFonts w:eastAsia="Times New Roman" w:cs="Times New Roman"/>
        <w:sz w:val="15"/>
      </w:rPr>
      <w:t>MT.2370.02.2026 | Załącznik techniczny nr 7 do OPZ |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D2E97" w14:textId="77777777" w:rsidR="006507B8" w:rsidRPr="00803324" w:rsidRDefault="006507B8">
      <w:pPr>
        <w:spacing w:after="0"/>
      </w:pPr>
      <w:r w:rsidRPr="00803324">
        <w:separator/>
      </w:r>
    </w:p>
  </w:footnote>
  <w:footnote w:type="continuationSeparator" w:id="0">
    <w:p w14:paraId="093867CC" w14:textId="77777777" w:rsidR="006507B8" w:rsidRPr="00803324" w:rsidRDefault="006507B8">
      <w:pPr>
        <w:spacing w:after="0"/>
      </w:pPr>
      <w:r w:rsidRPr="008033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843B1" w14:textId="07FD1F0D" w:rsidR="005F7AED" w:rsidRPr="00803324" w:rsidRDefault="00000000">
    <w:pPr>
      <w:pStyle w:val="Nagwek"/>
      <w:jc w:val="right"/>
    </w:pPr>
    <w:r w:rsidRPr="00803324">
      <w:rPr>
        <w:rFonts w:eastAsia="Times New Roman" w:cs="Times New Roman"/>
        <w:sz w:val="15"/>
      </w:rPr>
      <w:t>Załącznik techniczny nr 7 do OPZ</w:t>
    </w:r>
    <w:r w:rsidRPr="00803324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8665372">
    <w:abstractNumId w:val="8"/>
  </w:num>
  <w:num w:numId="2" w16cid:durableId="1663119887">
    <w:abstractNumId w:val="6"/>
  </w:num>
  <w:num w:numId="3" w16cid:durableId="693189746">
    <w:abstractNumId w:val="5"/>
  </w:num>
  <w:num w:numId="4" w16cid:durableId="1998222972">
    <w:abstractNumId w:val="4"/>
  </w:num>
  <w:num w:numId="5" w16cid:durableId="1105421907">
    <w:abstractNumId w:val="7"/>
  </w:num>
  <w:num w:numId="6" w16cid:durableId="25642649">
    <w:abstractNumId w:val="3"/>
  </w:num>
  <w:num w:numId="7" w16cid:durableId="980039057">
    <w:abstractNumId w:val="2"/>
  </w:num>
  <w:num w:numId="8" w16cid:durableId="743458164">
    <w:abstractNumId w:val="1"/>
  </w:num>
  <w:num w:numId="9" w16cid:durableId="151245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7451"/>
    <w:rsid w:val="0029639D"/>
    <w:rsid w:val="0031010A"/>
    <w:rsid w:val="00326F90"/>
    <w:rsid w:val="0038550B"/>
    <w:rsid w:val="005F7AED"/>
    <w:rsid w:val="006507B8"/>
    <w:rsid w:val="00654009"/>
    <w:rsid w:val="00656307"/>
    <w:rsid w:val="007B33AA"/>
    <w:rsid w:val="00803324"/>
    <w:rsid w:val="009945BB"/>
    <w:rsid w:val="00AA1D8D"/>
    <w:rsid w:val="00B110C0"/>
    <w:rsid w:val="00B47730"/>
    <w:rsid w:val="00C30247"/>
    <w:rsid w:val="00CB0664"/>
    <w:rsid w:val="00E86C8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E3C48"/>
  <w14:defaultImageDpi w14:val="300"/>
  <w15:docId w15:val="{C7ECDDEB-829C-41CC-A1F8-6682E11C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8</cp:revision>
  <dcterms:created xsi:type="dcterms:W3CDTF">2026-08-26T08:01:00Z</dcterms:created>
  <dcterms:modified xsi:type="dcterms:W3CDTF">2026-08-27T07:39:00Z</dcterms:modified>
  <cp:category/>
</cp:coreProperties>
</file>